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15751" w:rsidR="000A0F68" w:rsidP="23F08684" w:rsidRDefault="00000000" w14:paraId="7419BA85" w14:textId="1EEB7CE4">
      <w:pPr>
        <w:jc w:val="center"/>
        <w:rPr>
          <w:rFonts w:ascii="Arial Narrow" w:hAnsi="Arial Narrow" w:eastAsia="Arial Narrow" w:cs="Arial Narrow"/>
          <w:b w:val="1"/>
          <w:bCs w:val="1"/>
          <w:lang w:val="es-CO"/>
        </w:rPr>
      </w:pPr>
      <w:r w:rsidRPr="23F08684" w:rsidR="00000000">
        <w:rPr>
          <w:rFonts w:ascii="Arial Narrow" w:hAnsi="Arial Narrow" w:eastAsia="Arial Narrow" w:cs="Arial Narrow"/>
          <w:b w:val="1"/>
          <w:bCs w:val="1"/>
          <w:lang w:val="es-CO"/>
        </w:rPr>
        <w:t xml:space="preserve">ANEXO – FORMULARIO DE OBSERVACIONES </w:t>
      </w:r>
      <w:r w:rsidRPr="23F08684" w:rsidR="60FBD923">
        <w:rPr>
          <w:rFonts w:ascii="Arial Narrow" w:hAnsi="Arial Narrow" w:eastAsia="Arial Narrow" w:cs="Arial Narrow"/>
          <w:b w:val="1"/>
          <w:bCs w:val="1"/>
          <w:lang w:val="es-CO"/>
        </w:rPr>
        <w:t>VISITA TÉCNICA</w:t>
      </w:r>
    </w:p>
    <w:p w:rsidRPr="00315751" w:rsidR="000A0F68" w:rsidP="23F08684" w:rsidRDefault="000A0F68" w14:paraId="1A157282" w14:textId="77777777">
      <w:pPr>
        <w:rPr>
          <w:rFonts w:ascii="Arial Narrow" w:hAnsi="Arial Narrow" w:eastAsia="Arial Narrow" w:cs="Arial Narrow"/>
          <w:lang w:val="es-CO"/>
        </w:rPr>
      </w:pPr>
    </w:p>
    <w:p w:rsidRPr="00315751" w:rsidR="000A0F68" w:rsidP="23F08684" w:rsidRDefault="00000000" w14:paraId="43D6B82C" w14:textId="77777777">
      <w:pPr>
        <w:rPr>
          <w:rFonts w:ascii="Arial Narrow" w:hAnsi="Arial Narrow" w:eastAsia="Arial Narrow" w:cs="Arial Narrow"/>
          <w:lang w:val="es-CO"/>
        </w:rPr>
      </w:pPr>
      <w:r w:rsidRPr="23F08684" w:rsidR="00000000">
        <w:rPr>
          <w:rFonts w:ascii="Arial Narrow" w:hAnsi="Arial Narrow" w:eastAsia="Arial Narrow" w:cs="Arial Narrow"/>
          <w:b w:val="1"/>
          <w:bCs w:val="1"/>
          <w:lang w:val="es-CO"/>
        </w:rPr>
        <w:t>OBJETO DEL PROCESO:</w:t>
      </w:r>
      <w:r>
        <w:br/>
      </w:r>
    </w:p>
    <w:p w:rsidRPr="00315751" w:rsidR="000A0F68" w:rsidP="23F08684" w:rsidRDefault="00205BF2" w14:paraId="65E11047" w14:textId="22DA5F8A">
      <w:pPr>
        <w:jc w:val="both"/>
        <w:rPr>
          <w:rFonts w:ascii="Arial Narrow" w:hAnsi="Arial Narrow" w:eastAsia="Arial Narrow" w:cs="Arial Narrow"/>
          <w:lang w:val="es-CO"/>
        </w:rPr>
      </w:pPr>
      <w:r w:rsidRPr="23F08684" w:rsidR="00205BF2">
        <w:rPr>
          <w:rFonts w:ascii="Arial Narrow" w:hAnsi="Arial Narrow" w:eastAsia="Arial Narrow" w:cs="Arial Narrow"/>
          <w:lang w:val="es-ES"/>
        </w:rPr>
        <w:t>“CONTRATAR LA EJECUCIÓN DE OBRAS DE MODERNIZACIÓN, MEJORAMIENTO Y PUESTA EN SERVICIO DE LOS LOCALES COMERCIALES DEL CENTRO INTERNACIONAL TEQUENDAMA, BAJO LA MODALIDAD DE PRECIO GLOBAL POR UNIDAD FUNCIONAL, INCLUYENDO EL SUMINISTRO DE MATERIALES, MANO DE OBRA, EQUIPOS Y TODAS LAS ACTIVIDADES NECESARIAS PARA SU ADECUADA OPERACIÓN Y APROVECHAMIENTO ECONÓMICO”</w:t>
      </w:r>
    </w:p>
    <w:p w:rsidRPr="00315751" w:rsidR="000A0F68" w:rsidP="23F08684" w:rsidRDefault="00000000" w14:paraId="063A6C48" w14:textId="77777777">
      <w:pPr>
        <w:rPr>
          <w:rFonts w:ascii="Arial Narrow" w:hAnsi="Arial Narrow" w:eastAsia="Arial Narrow" w:cs="Arial Narrow"/>
          <w:lang w:val="es-CO"/>
        </w:rPr>
      </w:pPr>
      <w:r w:rsidRPr="23F08684" w:rsidR="00000000">
        <w:rPr>
          <w:rFonts w:ascii="Arial Narrow" w:hAnsi="Arial Narrow" w:eastAsia="Arial Narrow" w:cs="Arial Narrow"/>
          <w:b w:val="1"/>
          <w:bCs w:val="1"/>
          <w:lang w:val="es-CO"/>
        </w:rPr>
        <w:t>1. IDENTIFICACIÓN DEL INTERESADO</w:t>
      </w:r>
    </w:p>
    <w:p w:rsidRPr="00315751" w:rsidR="000A0F68" w:rsidP="23F08684" w:rsidRDefault="00000000" w14:paraId="0A58BCA2" w14:textId="1CB615EB">
      <w:pPr>
        <w:rPr>
          <w:rFonts w:ascii="Arial Narrow" w:hAnsi="Arial Narrow" w:eastAsia="Arial Narrow" w:cs="Arial Narrow"/>
          <w:lang w:val="es-CO"/>
        </w:rPr>
      </w:pPr>
      <w:r w:rsidRPr="23F08684" w:rsidR="00000000">
        <w:rPr>
          <w:rFonts w:ascii="Arial Narrow" w:hAnsi="Arial Narrow" w:eastAsia="Arial Narrow" w:cs="Arial Narrow"/>
          <w:lang w:val="es-CO"/>
        </w:rPr>
        <w:t xml:space="preserve">Nombre o razón social: </w:t>
      </w:r>
    </w:p>
    <w:p w:rsidRPr="00315751" w:rsidR="000A0F68" w:rsidP="23F08684" w:rsidRDefault="00000000" w14:paraId="0949485B" w14:textId="5AAC3D3C">
      <w:pPr>
        <w:rPr>
          <w:rFonts w:ascii="Arial Narrow" w:hAnsi="Arial Narrow" w:eastAsia="Arial Narrow" w:cs="Arial Narrow"/>
          <w:lang w:val="es-CO"/>
        </w:rPr>
      </w:pPr>
      <w:r w:rsidRPr="23F08684" w:rsidR="00000000">
        <w:rPr>
          <w:rFonts w:ascii="Arial Narrow" w:hAnsi="Arial Narrow" w:eastAsia="Arial Narrow" w:cs="Arial Narrow"/>
          <w:lang w:val="es-CO"/>
        </w:rPr>
        <w:t>NIT / Cédula:</w:t>
      </w:r>
    </w:p>
    <w:p w:rsidRPr="00315751" w:rsidR="000A0F68" w:rsidP="23F08684" w:rsidRDefault="00000000" w14:paraId="5B6972B2" w14:textId="12802F88">
      <w:pPr>
        <w:rPr>
          <w:rFonts w:ascii="Arial Narrow" w:hAnsi="Arial Narrow" w:eastAsia="Arial Narrow" w:cs="Arial Narrow"/>
          <w:lang w:val="es-CO"/>
        </w:rPr>
      </w:pPr>
      <w:r w:rsidRPr="23F08684" w:rsidR="00000000">
        <w:rPr>
          <w:rFonts w:ascii="Arial Narrow" w:hAnsi="Arial Narrow" w:eastAsia="Arial Narrow" w:cs="Arial Narrow"/>
          <w:lang w:val="es-CO"/>
        </w:rPr>
        <w:t>Representante legal (si aplica):</w:t>
      </w:r>
    </w:p>
    <w:p w:rsidRPr="00315751" w:rsidR="000A0F68" w:rsidP="23F08684" w:rsidRDefault="00000000" w14:paraId="7761F3DF" w14:textId="6096C13D">
      <w:pPr>
        <w:rPr>
          <w:rFonts w:ascii="Arial Narrow" w:hAnsi="Arial Narrow" w:eastAsia="Arial Narrow" w:cs="Arial Narrow"/>
          <w:lang w:val="es-CO"/>
        </w:rPr>
      </w:pPr>
      <w:r w:rsidRPr="23F08684" w:rsidR="00000000">
        <w:rPr>
          <w:rFonts w:ascii="Arial Narrow" w:hAnsi="Arial Narrow" w:eastAsia="Arial Narrow" w:cs="Arial Narrow"/>
          <w:lang w:val="es-CO"/>
        </w:rPr>
        <w:t xml:space="preserve">Correo electrónico: </w:t>
      </w:r>
    </w:p>
    <w:p w:rsidRPr="00315751" w:rsidR="000A0F68" w:rsidP="23F08684" w:rsidRDefault="00000000" w14:paraId="03D5B0B8" w14:textId="2822F827">
      <w:pPr>
        <w:rPr>
          <w:rFonts w:ascii="Arial Narrow" w:hAnsi="Arial Narrow" w:eastAsia="Arial Narrow" w:cs="Arial Narrow"/>
          <w:lang w:val="es-CO"/>
        </w:rPr>
      </w:pPr>
      <w:r w:rsidRPr="23F08684" w:rsidR="00000000">
        <w:rPr>
          <w:rFonts w:ascii="Arial Narrow" w:hAnsi="Arial Narrow" w:eastAsia="Arial Narrow" w:cs="Arial Narrow"/>
          <w:lang w:val="es-CO"/>
        </w:rPr>
        <w:t xml:space="preserve">Teléfono de contacto: </w:t>
      </w:r>
    </w:p>
    <w:p w:rsidRPr="00315751" w:rsidR="000A0F68" w:rsidP="23F08684" w:rsidRDefault="000A0F68" w14:paraId="37E93C51" w14:textId="77777777">
      <w:pPr>
        <w:rPr>
          <w:rFonts w:ascii="Arial Narrow" w:hAnsi="Arial Narrow" w:eastAsia="Arial Narrow" w:cs="Arial Narrow"/>
          <w:lang w:val="es-CO"/>
        </w:rPr>
      </w:pPr>
    </w:p>
    <w:p w:rsidRPr="00315751" w:rsidR="000A0F68" w:rsidP="23F08684" w:rsidRDefault="00000000" w14:paraId="09BBAF1E" w14:textId="77777777">
      <w:pPr>
        <w:rPr>
          <w:rFonts w:ascii="Arial Narrow" w:hAnsi="Arial Narrow" w:eastAsia="Arial Narrow" w:cs="Arial Narrow"/>
          <w:lang w:val="es-CO"/>
        </w:rPr>
      </w:pPr>
      <w:r w:rsidRPr="23F08684" w:rsidR="00000000">
        <w:rPr>
          <w:rFonts w:ascii="Arial Narrow" w:hAnsi="Arial Narrow" w:eastAsia="Arial Narrow" w:cs="Arial Narrow"/>
          <w:b w:val="1"/>
          <w:bCs w:val="1"/>
          <w:lang w:val="es-CO"/>
        </w:rPr>
        <w:t>2. OBSERVACIONES AL PROCESO</w:t>
      </w:r>
    </w:p>
    <w:tbl>
      <w:tblPr>
        <w:tblStyle w:val="Tablaconcuadrcula"/>
        <w:tblW w:w="9701" w:type="dxa"/>
        <w:tblInd w:w="38" w:type="dxa"/>
        <w:tblLook w:val="04A0" w:firstRow="1" w:lastRow="0" w:firstColumn="1" w:lastColumn="0" w:noHBand="0" w:noVBand="1"/>
      </w:tblPr>
      <w:tblGrid>
        <w:gridCol w:w="9701"/>
      </w:tblGrid>
      <w:tr w:rsidR="00315751" w:rsidTr="23F08684" w14:paraId="012D5C90" w14:textId="77777777">
        <w:trPr>
          <w:trHeight w:val="4292"/>
        </w:trPr>
        <w:tc>
          <w:tcPr>
            <w:tcW w:w="9701" w:type="dxa"/>
            <w:tcMar/>
          </w:tcPr>
          <w:p w:rsidR="00315751" w:rsidP="23F08684" w:rsidRDefault="00315751" w14:paraId="3100A7AD" w14:textId="77777777">
            <w:pPr>
              <w:rPr>
                <w:rFonts w:ascii="Arial Narrow" w:hAnsi="Arial Narrow" w:eastAsia="Arial Narrow" w:cs="Arial Narrow"/>
                <w:lang w:val="es-CO"/>
              </w:rPr>
            </w:pPr>
          </w:p>
        </w:tc>
      </w:tr>
    </w:tbl>
    <w:p w:rsidR="00315751" w:rsidP="23F08684" w:rsidRDefault="00315751" w14:paraId="00FB8723" w14:textId="77777777">
      <w:pPr>
        <w:rPr>
          <w:rFonts w:ascii="Arial Narrow" w:hAnsi="Arial Narrow" w:eastAsia="Arial Narrow" w:cs="Arial Narrow"/>
          <w:lang w:val="es-CO"/>
        </w:rPr>
      </w:pPr>
    </w:p>
    <w:p w:rsidRPr="00315751" w:rsidR="000A0F68" w:rsidP="23F08684" w:rsidRDefault="00000000" w14:paraId="6896613E" w14:textId="65C63C13">
      <w:pPr>
        <w:rPr>
          <w:rFonts w:ascii="Arial Narrow" w:hAnsi="Arial Narrow" w:eastAsia="Arial Narrow" w:cs="Arial Narrow"/>
          <w:lang w:val="es-CO"/>
        </w:rPr>
      </w:pPr>
      <w:r w:rsidRPr="23F08684" w:rsidR="00000000">
        <w:rPr>
          <w:rFonts w:ascii="Arial Narrow" w:hAnsi="Arial Narrow" w:eastAsia="Arial Narrow" w:cs="Arial Narrow"/>
          <w:b w:val="1"/>
          <w:bCs w:val="1"/>
          <w:lang w:val="es-CO"/>
        </w:rPr>
        <w:t>3. SOPORTES (SI APLICA)</w:t>
      </w:r>
    </w:p>
    <w:p w:rsidRPr="00315751" w:rsidR="000A0F68" w:rsidP="23F08684" w:rsidRDefault="00000000" w14:paraId="6C1D6601" w14:textId="77777777">
      <w:pPr>
        <w:rPr>
          <w:rFonts w:ascii="Arial Narrow" w:hAnsi="Arial Narrow" w:eastAsia="Arial Narrow" w:cs="Arial Narrow"/>
          <w:lang w:val="es-CO"/>
        </w:rPr>
      </w:pPr>
      <w:r w:rsidRPr="23F08684" w:rsidR="00000000">
        <w:rPr>
          <w:rFonts w:ascii="Arial Narrow" w:hAnsi="Arial Narrow" w:eastAsia="Arial Narrow" w:cs="Arial Narrow"/>
          <w:lang w:val="es-CO"/>
        </w:rPr>
        <w:t>Relacione los documentos adjuntos:</w:t>
      </w:r>
    </w:p>
    <w:tbl>
      <w:tblPr>
        <w:tblStyle w:val="Tablaconcuadrcula"/>
        <w:tblW w:w="9103" w:type="dxa"/>
        <w:tblInd w:w="38" w:type="dxa"/>
        <w:tblLook w:val="04A0" w:firstRow="1" w:lastRow="0" w:firstColumn="1" w:lastColumn="0" w:noHBand="0" w:noVBand="1"/>
      </w:tblPr>
      <w:tblGrid>
        <w:gridCol w:w="9103"/>
      </w:tblGrid>
      <w:tr w:rsidR="00315751" w:rsidTr="23F08684" w14:paraId="6FDA1D30" w14:textId="77777777">
        <w:trPr>
          <w:trHeight w:val="1953"/>
        </w:trPr>
        <w:tc>
          <w:tcPr>
            <w:tcW w:w="9103" w:type="dxa"/>
            <w:tcMar/>
          </w:tcPr>
          <w:p w:rsidR="00315751" w:rsidP="23F08684" w:rsidRDefault="00315751" w14:paraId="740145A7" w14:textId="77777777">
            <w:pPr>
              <w:rPr>
                <w:rFonts w:ascii="Arial Narrow" w:hAnsi="Arial Narrow" w:eastAsia="Arial Narrow" w:cs="Arial Narrow"/>
                <w:lang w:val="es-CO"/>
              </w:rPr>
            </w:pPr>
          </w:p>
        </w:tc>
      </w:tr>
    </w:tbl>
    <w:p w:rsidRPr="00315751" w:rsidR="00315751" w:rsidP="23F08684" w:rsidRDefault="00315751" w14:paraId="19568B19" w14:textId="77777777">
      <w:pPr>
        <w:rPr>
          <w:rFonts w:ascii="Arial Narrow" w:hAnsi="Arial Narrow" w:eastAsia="Arial Narrow" w:cs="Arial Narrow"/>
          <w:lang w:val="es-CO"/>
        </w:rPr>
      </w:pPr>
    </w:p>
    <w:p w:rsidRPr="00315751" w:rsidR="000A0F68" w:rsidP="23F08684" w:rsidRDefault="00000000" w14:paraId="63915F80" w14:textId="77777777">
      <w:pPr>
        <w:rPr>
          <w:rFonts w:ascii="Arial Narrow" w:hAnsi="Arial Narrow" w:eastAsia="Arial Narrow" w:cs="Arial Narrow"/>
          <w:lang w:val="es-CO"/>
        </w:rPr>
      </w:pPr>
      <w:r w:rsidRPr="23F08684" w:rsidR="00000000">
        <w:rPr>
          <w:rFonts w:ascii="Arial Narrow" w:hAnsi="Arial Narrow" w:eastAsia="Arial Narrow" w:cs="Arial Narrow"/>
          <w:b w:val="1"/>
          <w:bCs w:val="1"/>
          <w:lang w:val="es-CO"/>
        </w:rPr>
        <w:t>4. DECLARACIÓN</w:t>
      </w:r>
    </w:p>
    <w:p w:rsidRPr="00315751" w:rsidR="000A0F68" w:rsidP="23F08684" w:rsidRDefault="5276CF92" w14:paraId="5B09984D" w14:textId="77777777">
      <w:pPr>
        <w:jc w:val="both"/>
        <w:rPr>
          <w:rFonts w:ascii="Arial Narrow" w:hAnsi="Arial Narrow" w:eastAsia="Arial Narrow" w:cs="Arial Narrow"/>
          <w:lang w:val="es-CO"/>
        </w:rPr>
      </w:pPr>
      <w:r w:rsidRPr="23F08684" w:rsidR="5276CF92">
        <w:rPr>
          <w:rFonts w:ascii="Arial Narrow" w:hAnsi="Arial Narrow" w:eastAsia="Arial Narrow" w:cs="Arial Narrow"/>
          <w:lang w:val="es-CO"/>
        </w:rPr>
        <w:t>El suscrito manifiesta que la información suministrada corresponde a observaciones realizadas de buena fe.</w:t>
      </w:r>
    </w:p>
    <w:p w:rsidR="000A0F68" w:rsidP="23F08684" w:rsidRDefault="00000000" w14:paraId="1A24A3E8" w14:textId="77777777">
      <w:pPr>
        <w:rPr>
          <w:rFonts w:ascii="Arial Narrow" w:hAnsi="Arial Narrow" w:eastAsia="Arial Narrow" w:cs="Arial Narrow"/>
        </w:rPr>
      </w:pPr>
      <w:r w:rsidRPr="23F08684" w:rsidR="00000000">
        <w:rPr>
          <w:rFonts w:ascii="Arial Narrow" w:hAnsi="Arial Narrow" w:eastAsia="Arial Narrow" w:cs="Arial Narrow"/>
        </w:rPr>
        <w:t>Firma</w:t>
      </w:r>
      <w:r w:rsidRPr="23F08684" w:rsidR="00000000">
        <w:rPr>
          <w:rFonts w:ascii="Arial Narrow" w:hAnsi="Arial Narrow" w:eastAsia="Arial Narrow" w:cs="Arial Narrow"/>
        </w:rPr>
        <w:t>: ___________________________</w:t>
      </w:r>
    </w:p>
    <w:p w:rsidR="000A0F68" w:rsidRDefault="00000000" w14:paraId="0AB0BE45" w14:textId="77777777">
      <w:r w:rsidRPr="23F08684" w:rsidR="00000000">
        <w:rPr>
          <w:rFonts w:ascii="Arial Narrow" w:hAnsi="Arial Narrow" w:eastAsia="Arial Narrow" w:cs="Arial Narrow"/>
        </w:rPr>
        <w:t>Fecha: ___________________________</w:t>
      </w:r>
    </w:p>
    <w:sectPr w:rsidR="000A0F68" w:rsidSect="00205BF2">
      <w:headerReference w:type="default" r:id="rId8"/>
      <w:pgSz w:w="12240" w:h="15840" w:orient="portrait"/>
      <w:pgMar w:top="2274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61496" w:rsidP="00205BF2" w:rsidRDefault="00761496" w14:paraId="542FDC27" w14:textId="77777777">
      <w:pPr>
        <w:spacing w:after="0" w:line="240" w:lineRule="auto"/>
      </w:pPr>
      <w:r>
        <w:separator/>
      </w:r>
    </w:p>
  </w:endnote>
  <w:endnote w:type="continuationSeparator" w:id="0">
    <w:p w:rsidR="00761496" w:rsidP="00205BF2" w:rsidRDefault="00761496" w14:paraId="4D24D33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61496" w:rsidP="00205BF2" w:rsidRDefault="00761496" w14:paraId="01121113" w14:textId="77777777">
      <w:pPr>
        <w:spacing w:after="0" w:line="240" w:lineRule="auto"/>
      </w:pPr>
      <w:r>
        <w:separator/>
      </w:r>
    </w:p>
  </w:footnote>
  <w:footnote w:type="continuationSeparator" w:id="0">
    <w:p w:rsidR="00761496" w:rsidP="00205BF2" w:rsidRDefault="00761496" w14:paraId="1879D01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205BF2" w:rsidRDefault="00205BF2" w14:paraId="50B24FB3" w14:textId="271B6F50">
    <w:pPr>
      <w:pStyle w:val="Encabezado"/>
    </w:pPr>
    <w:r>
      <w:rPr>
        <w:noProof/>
        <w:lang w:val="es-ES"/>
      </w:rPr>
      <w:drawing>
        <wp:anchor distT="0" distB="0" distL="0" distR="0" simplePos="0" relativeHeight="251659264" behindDoc="1" locked="0" layoutInCell="1" allowOverlap="1" wp14:anchorId="628A1213" wp14:editId="1D98790A">
          <wp:simplePos x="0" y="0"/>
          <wp:positionH relativeFrom="page">
            <wp:posOffset>3025140</wp:posOffset>
          </wp:positionH>
          <wp:positionV relativeFrom="page">
            <wp:posOffset>533400</wp:posOffset>
          </wp:positionV>
          <wp:extent cx="1842262" cy="660400"/>
          <wp:effectExtent l="0" t="0" r="0" b="0"/>
          <wp:wrapNone/>
          <wp:docPr id="984325033" name="image1.jpeg" descr="Un dibujo de una cara feliz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 descr="Un dibujo de una cara feliz&#10;&#10;Descripción generada automáticamente con confianza baja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42262" cy="660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 w16cid:durableId="1754663861">
    <w:abstractNumId w:val="8"/>
  </w:num>
  <w:num w:numId="2" w16cid:durableId="718166835">
    <w:abstractNumId w:val="6"/>
  </w:num>
  <w:num w:numId="3" w16cid:durableId="1073353055">
    <w:abstractNumId w:val="5"/>
  </w:num>
  <w:num w:numId="4" w16cid:durableId="1319919355">
    <w:abstractNumId w:val="4"/>
  </w:num>
  <w:num w:numId="5" w16cid:durableId="34089210">
    <w:abstractNumId w:val="7"/>
  </w:num>
  <w:num w:numId="6" w16cid:durableId="215967935">
    <w:abstractNumId w:val="3"/>
  </w:num>
  <w:num w:numId="7" w16cid:durableId="2011249842">
    <w:abstractNumId w:val="2"/>
  </w:num>
  <w:num w:numId="8" w16cid:durableId="382565491">
    <w:abstractNumId w:val="1"/>
  </w:num>
  <w:num w:numId="9" w16cid:durableId="205142080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0000"/>
    <w:rsid w:val="00034616"/>
    <w:rsid w:val="0006063C"/>
    <w:rsid w:val="000A0F68"/>
    <w:rsid w:val="0015074B"/>
    <w:rsid w:val="00205BF2"/>
    <w:rsid w:val="0029639D"/>
    <w:rsid w:val="00315751"/>
    <w:rsid w:val="00326F90"/>
    <w:rsid w:val="00761496"/>
    <w:rsid w:val="0095076F"/>
    <w:rsid w:val="00AA1D8D"/>
    <w:rsid w:val="00B47730"/>
    <w:rsid w:val="00C211D4"/>
    <w:rsid w:val="00CB0664"/>
    <w:rsid w:val="00FC693F"/>
    <w:rsid w:val="1C731647"/>
    <w:rsid w:val="23F08684"/>
    <w:rsid w:val="2C2EF923"/>
    <w:rsid w:val="2F016888"/>
    <w:rsid w:val="390F54FD"/>
    <w:rsid w:val="40D872F3"/>
    <w:rsid w:val="5276CF92"/>
    <w:rsid w:val="60FBD923"/>
    <w:rsid w:val="70103618"/>
    <w:rsid w:val="7AA54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312E77"/>
  <w14:defaultImageDpi w14:val="300"/>
  <w15:docId w15:val="{0FC9AF23-91AF-485C-A5C3-379CD1F9609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styleId="Ttulo1Car" w:customStyle="1">
    <w:name w:val="Título 1 Car"/>
    <w:basedOn w:val="Fuentedeprrafopredeter"/>
    <w:link w:val="Ttulo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Ttulo2Car" w:customStyle="1">
    <w:name w:val="Título 2 Car"/>
    <w:basedOn w:val="Fuentedeprrafopredeter"/>
    <w:link w:val="Ttulo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Ttulo3Car" w:customStyle="1">
    <w:name w:val="Título 3 Car"/>
    <w:basedOn w:val="Fuentedeprrafopredeter"/>
    <w:link w:val="Ttulo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tuloCar" w:customStyle="1">
    <w:name w:val="Título Car"/>
    <w:basedOn w:val="Fuentedeprrafopredeter"/>
    <w:link w:val="Ttulo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tuloCar" w:customStyle="1">
    <w:name w:val="Subtítulo Car"/>
    <w:basedOn w:val="Fuentedeprrafopredeter"/>
    <w:link w:val="Subttulo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styleId="TextoindependienteCar" w:customStyle="1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styleId="Textoindependiente2Car" w:customStyle="1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styleId="Textoindependiente3Car" w:customStyle="1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TextomacroCar" w:customStyle="1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styleId="CitaCar" w:customStyle="1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python-docx</dc:creator>
  <keywords/>
  <dc:description>generated by python-docx</dc:description>
  <lastModifiedBy>Angelica del Pilar Buitrago Redondo</lastModifiedBy>
  <revision>4</revision>
  <dcterms:created xsi:type="dcterms:W3CDTF">2026-05-20T13:14:00.0000000Z</dcterms:created>
  <dcterms:modified xsi:type="dcterms:W3CDTF">2026-05-25T23:39:12.0015123Z</dcterms:modified>
  <category/>
</coreProperties>
</file>